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4939113" name="019f5a42-fc4d-745b-be7d-4b15f22b7b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421352" name="019f5a42-fc4d-745b-be7d-4b15f22b7bb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DG-UG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9934404" name="019f5a4a-7d90-7fc6-bbc0-e19f84cbb2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250416" name="019f5a4a-7d90-7fc6-bbc0-e19f84cbb28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8945002" name="019f5a58-0ddb-7c32-bb20-0f73e7f220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565061" name="019f5a58-0ddb-7c32-bb20-0f73e7f2209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0369380" name="019f5a62-af86-7df3-ba00-d4c93b751c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852603" name="019f5a62-af86-7df3-ba00-d4c93b751c1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7351895" name="019f5a70-ed05-7cb5-afab-0c8bb97a28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196745" name="019f5a70-ed05-7cb5-afab-0c8bb97a283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/ 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4780801" name="019f5a83-4c7b-7ff7-b38b-e2fa15a644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389999" name="019f5a83-4c7b-7ff7-b38b-e2fa15a6442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2411176" name="019f5a86-924e-72a7-a673-ab0529da06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296993" name="019f5a86-924e-72a7-a673-ab0529da061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7398611" name="019f5a45-cd93-74ab-b596-726fd9959b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642769" name="019f5a45-cd93-74ab-b596-726fd9959b6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DG-UG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8826084" name="019f5a4b-1d31-7dcb-a720-90549f09e7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073810" name="019f5a4b-1d31-7dcb-a720-90549f09e72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6589732" name="019f5a58-9c56-7da8-8e3e-a0c7d74552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840292" name="019f5a58-9c56-7da8-8e3e-a0c7d745524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8432784" name="019f5a63-878f-7dad-be83-d36c66d59c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961814" name="019f5a63-878f-7dad-be83-d36c66d59c1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6413514" name="019f5a71-ca8d-78cd-9552-7c609901d7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247071" name="019f5a71-ca8d-78cd-9552-7c609901d71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/ 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9200562" name="019f5a84-68ee-7f1b-9eff-af259142c6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074717" name="019f5a84-68ee-7f1b-9eff-af259142c64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Reduit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4263489" name="019f5a77-4cb3-749f-88a5-6302e0502f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427008" name="019f5a77-4cb3-749f-88a5-6302e0502f2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3648384" name="019f5a75-9992-741d-8eba-a4dd3d1228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627124" name="019f5a75-9992-741d-8eba-a4dd3d12285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0122980" name="019f5a3a-6587-7414-abb9-2ecdca2098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86106" name="019f5a3a-6587-7414-abb9-2ecdca20986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8283178" name="019f5a3d-366d-768b-97a5-f76a29117f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137923" name="019f5a3d-366d-768b-97a5-f76a29117f0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5923144" name="019f5a41-b53c-79d6-b881-471de12c0e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963594" name="019f5a41-b53c-79d6-b881-471de12c0ec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0312257" name="019f5a57-62ac-7642-9996-80e169bcfc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403952" name="019f5a57-62ac-7642-9996-80e169bcfc7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8065974" name="019f5a5e-2c5a-7a91-9c08-e880e89442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323752" name="019f5a5e-2c5a-7a91-9c08-e880e89442d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7882434" name="019f5a6d-585d-710c-a522-f753dd081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110114" name="019f5a6d-585d-710c-a522-f753dd08138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5217090" name="019f5a6f-8669-78b1-b858-8f166fb517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863640" name="019f5a6f-8669-78b1-b858-8f166fb5176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DG-OG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5154115" name="019f5a50-eb9f-7203-9c0c-66c707b585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402016" name="019f5a50-eb9f-7203-9c0c-66c707b5853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6580620" name="019f5a5e-bb4a-7bb5-b3f9-6aaab3092f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30751" name="019f5a5e-bb4a-7bb5-b3f9-6aaab3092fd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Reduit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5169849" name="019f5a78-f15f-70a9-b029-c314f16bfd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488727" name="019f5a78-f15f-70a9-b029-c314f16bfd6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4642067" name="019f5a7b-d8ae-7a58-9e56-ec1aebe596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900051" name="019f5a7b-d8ae-7a58-9e56-ec1aebe5961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8808548" name="019f5a80-2c6c-724a-ab21-119e5f30a7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809146" name="019f5a80-2c6c-724a-ab21-119e5f30a7f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Industriestrasse 38, 9463 Oberriet</w:t>
          </w:r>
        </w:p>
        <w:p>
          <w:pPr>
            <w:spacing w:before="0" w:after="0"/>
          </w:pPr>
          <w:r>
            <w:t>1066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